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SIMPLIFIÉE – MON BUDGET SIMPLE</w:t>
      </w:r>
    </w:p>
    <w:p>
      <w:r>
        <w:t>1. Combien d’argent je reçois ce mois-ci ?</w:t>
      </w:r>
    </w:p>
    <w:p>
      <w:r>
        <w:t>..................................................</w:t>
      </w:r>
    </w:p>
    <w:p>
      <w:r>
        <w:br/>
        <w:t>2. Mes grosses dépenses obligatoires :</w:t>
      </w:r>
    </w:p>
    <w:p>
      <w:r>
        <w:t>Loyer : ..........</w:t>
      </w:r>
    </w:p>
    <w:p>
      <w:r>
        <w:t>Énergie : ..........</w:t>
      </w:r>
    </w:p>
    <w:p>
      <w:r>
        <w:t>Téléphone : ..........</w:t>
      </w:r>
    </w:p>
    <w:p>
      <w:r>
        <w:br/>
        <w:t>3. Ce qu’il me reste pour vivre :</w:t>
      </w:r>
    </w:p>
    <w:p>
      <w:r>
        <w:t>Revenus – Dépenses fixes = ..........</w:t>
      </w:r>
    </w:p>
    <w:p>
      <w:r>
        <w:br/>
        <w:t>4. Je garde un petit montant pour les imprévus :</w:t>
      </w:r>
    </w:p>
    <w:p>
      <w:r>
        <w:t>........ €</w:t>
      </w:r>
    </w:p>
    <w:p>
      <w:r>
        <w:br/>
        <w:t>Rappel :</w:t>
      </w:r>
    </w:p>
    <w:p>
      <w:r>
        <w:t>✔ Je note tout.</w:t>
      </w:r>
    </w:p>
    <w:p>
      <w:r>
        <w:t>✔ Je vérifie chaque mois.</w:t>
      </w:r>
    </w:p>
    <w:p>
      <w:r>
        <w:t>✔ Je demande de l’aide si besoin.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